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44E8E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14: Post-Award Stewardship, AI, and Future Trends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1377B402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4E364812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Continuous stewardship, feedback loops, and maintaining human responsibility in an automated world sustain long-term project impact.</w:t>
            </w:r>
          </w:p>
        </w:tc>
      </w:tr>
    </w:tbl>
    <w:p w14:paraId="72415F8E" w14:textId="77777777" w:rsidR="00A63C3E" w:rsidRDefault="00A63C3E"/>
    <w:p w14:paraId="50FBB894" w14:textId="5FA41ADC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63E4F87B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Explain the 'looking back to move forward' philosophy. How does past performance shape your future proposals?</w:t>
      </w:r>
    </w:p>
    <w:p w14:paraId="621D640B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C93E047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How will you maintain honest, transparent, and ongoing communication with your funder, especially when challenges arise?</w:t>
      </w:r>
    </w:p>
    <w:p w14:paraId="700FB4F1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259D87C0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demonstrate deep gratitude and respect to the funder and community partners during the final reporting phase?</w:t>
      </w:r>
    </w:p>
    <w:p w14:paraId="276D9084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314DE189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How does ethical post-award stewardship operate as a form of rhetorical communication that builds your brand's authority?</w:t>
      </w:r>
    </w:p>
    <w:p w14:paraId="13D2067C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B4F81FC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continue to advocate for the community and beneficiaries after the grant cycle has officially closed?</w:t>
      </w:r>
    </w:p>
    <w:p w14:paraId="343A9091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5C8D36E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4D0B1D71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44640B1C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 philanthropic relationship officer. Draft a professional, heartfelt 'Annual Stewardship Report' letter to our primary funder: [Insert Funder Name]. Highlight our project's qualitative human impact, express gratitude, and discuss future sustainability.</w:t>
            </w:r>
          </w:p>
        </w:tc>
      </w:tr>
    </w:tbl>
    <w:p w14:paraId="3E7563F3" w14:textId="77777777" w:rsidR="00A63C3E" w:rsidRDefault="00A63C3E"/>
    <w:sectPr w:rsidR="00A63C3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A51E9" w14:textId="77777777" w:rsidR="00DE7286" w:rsidRDefault="00DE7286">
      <w:pPr>
        <w:spacing w:after="0" w:line="240" w:lineRule="auto"/>
      </w:pPr>
      <w:r>
        <w:separator/>
      </w:r>
    </w:p>
  </w:endnote>
  <w:endnote w:type="continuationSeparator" w:id="0">
    <w:p w14:paraId="46FF838E" w14:textId="77777777" w:rsidR="00DE7286" w:rsidRDefault="00DE7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192A" w14:textId="77777777" w:rsidR="00A63C3E" w:rsidRDefault="00000000">
    <w:pPr>
      <w:pStyle w:val="Footer"/>
      <w:jc w:val="center"/>
    </w:pPr>
    <w:r w:rsidRPr="00B4344B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B434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B949C" w14:textId="77777777" w:rsidR="00DE7286" w:rsidRDefault="00DE7286">
      <w:pPr>
        <w:spacing w:after="0" w:line="240" w:lineRule="auto"/>
      </w:pPr>
      <w:r>
        <w:separator/>
      </w:r>
    </w:p>
  </w:footnote>
  <w:footnote w:type="continuationSeparator" w:id="0">
    <w:p w14:paraId="74D135A3" w14:textId="77777777" w:rsidR="00DE7286" w:rsidRDefault="00DE7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9EC1" w14:textId="77777777" w:rsidR="00A63C3E" w:rsidRDefault="00000000">
    <w:pPr>
      <w:pStyle w:val="Header"/>
      <w:jc w:val="right"/>
    </w:pPr>
    <w:r>
      <w:rPr>
        <w:rFonts w:ascii="Arial" w:hAnsi="Arial"/>
        <w:color w:val="787878"/>
        <w:sz w:val="17"/>
      </w:rPr>
      <w:t>Rhetorical Strategy and Project Alignment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5123461">
    <w:abstractNumId w:val="8"/>
  </w:num>
  <w:num w:numId="2" w16cid:durableId="1298336539">
    <w:abstractNumId w:val="6"/>
  </w:num>
  <w:num w:numId="3" w16cid:durableId="1297174888">
    <w:abstractNumId w:val="5"/>
  </w:num>
  <w:num w:numId="4" w16cid:durableId="2035228780">
    <w:abstractNumId w:val="4"/>
  </w:num>
  <w:num w:numId="5" w16cid:durableId="723724680">
    <w:abstractNumId w:val="7"/>
  </w:num>
  <w:num w:numId="6" w16cid:durableId="2059665867">
    <w:abstractNumId w:val="3"/>
  </w:num>
  <w:num w:numId="7" w16cid:durableId="1145658823">
    <w:abstractNumId w:val="2"/>
  </w:num>
  <w:num w:numId="8" w16cid:durableId="1620256412">
    <w:abstractNumId w:val="1"/>
  </w:num>
  <w:num w:numId="9" w16cid:durableId="160826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742E"/>
    <w:rsid w:val="0015074B"/>
    <w:rsid w:val="0029639D"/>
    <w:rsid w:val="00326F90"/>
    <w:rsid w:val="00642739"/>
    <w:rsid w:val="00825EC9"/>
    <w:rsid w:val="00981994"/>
    <w:rsid w:val="00A63C3E"/>
    <w:rsid w:val="00AA1D8D"/>
    <w:rsid w:val="00B4344B"/>
    <w:rsid w:val="00B47730"/>
    <w:rsid w:val="00C22935"/>
    <w:rsid w:val="00CB0664"/>
    <w:rsid w:val="00DE728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7A294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4</cp:revision>
  <dcterms:created xsi:type="dcterms:W3CDTF">2013-12-23T23:15:00Z</dcterms:created>
  <dcterms:modified xsi:type="dcterms:W3CDTF">2026-08-25T03:24:00Z</dcterms:modified>
  <cp:category/>
</cp:coreProperties>
</file>